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102D473B"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BB47D4">
        <w:t>Racons nieuw areaal en onderhoud</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490E5E7D"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580F1B">
        <w:t xml:space="preserve">Racons </w:t>
      </w:r>
      <w:r w:rsidR="00580F1B">
        <w:t>nieuw</w:t>
      </w:r>
      <w:r w:rsidR="00580F1B">
        <w:t xml:space="preserve"> areaal en onderhoud</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0F1B"/>
    <w:rsid w:val="005822C1"/>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8386A"/>
    <w:rsid w:val="0088501B"/>
    <w:rsid w:val="008D2753"/>
    <w:rsid w:val="008E3581"/>
    <w:rsid w:val="00905289"/>
    <w:rsid w:val="009C5CF5"/>
    <w:rsid w:val="00A32591"/>
    <w:rsid w:val="00A77ABF"/>
    <w:rsid w:val="00A863E9"/>
    <w:rsid w:val="00B022C4"/>
    <w:rsid w:val="00B55817"/>
    <w:rsid w:val="00B559E9"/>
    <w:rsid w:val="00B66019"/>
    <w:rsid w:val="00B72222"/>
    <w:rsid w:val="00B80650"/>
    <w:rsid w:val="00BB1AFA"/>
    <w:rsid w:val="00BB47D4"/>
    <w:rsid w:val="00C36FAA"/>
    <w:rsid w:val="00C71133"/>
    <w:rsid w:val="00CA55CC"/>
    <w:rsid w:val="00CB3317"/>
    <w:rsid w:val="00DA3555"/>
    <w:rsid w:val="00E456EE"/>
    <w:rsid w:val="00ED7AB9"/>
    <w:rsid w:val="00EE3B54"/>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SW00-254672864-9807</_dlc_DocId>
    <_dlc_DocIdUrl xmlns="d1f4ca02-a417-4920-a040-35718d15cf76">
      <Url>https://samenwerken.sp01.intranet.rws.nl/sites/M241218699/_layouts/15/DocIdRedir.aspx?ID=SW00-254672864-9807</Url>
      <Description>SW00-254672864-9807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2.xml><?xml version="1.0" encoding="utf-8"?>
<ds:datastoreItem xmlns:ds="http://schemas.openxmlformats.org/officeDocument/2006/customXml" ds:itemID="{B1664E86-18FA-482D-9568-A828759CD9A5}">
  <ds:schemaRefs>
    <ds:schemaRef ds:uri="http://purl.org/dc/terms/"/>
    <ds:schemaRef ds:uri="d1f4ca02-a417-4920-a040-35718d15cf76"/>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86EC-4FF4-4CFA-AE93-6730E7A569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890</Words>
  <Characters>4898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2026-03-19T15:54:00Z</dcterms:created>
  <dcterms:modified xsi:type="dcterms:W3CDTF">2026-03-19T15:55:00Z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83faa1e4-5763-4442-8eb0-1a37fe4dac8a</vt:lpwstr>
  </property>
</Properties>
</file>